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147247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584026" name="019eba8a-fcd9-7cb5-9db2-be22ee662a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669515" name="019eba79-8030-7b3d-b3dc-55eaca3b8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923636" name="019eba79-8030-7b3d-b3dc-55eaca3b8d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929266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453263" name="019eba86-efdb-74b9-8c1b-e5bba13ce8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524852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593604" name="019eba99-1073-7b3d-ba21-ad220b7581c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775619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5201" name="019ebaae-b91e-7c53-8226-5eb4d65497e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02762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488358" name="019eba88-254b-74d0-89ca-2e5900b087f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3723489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75680" name="019eba92-6f48-75b8-9cf4-2fc3d9fe75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34827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862236" name="019eba98-0710-77ed-8d29-25399b0db0c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0700860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816640" name="019ebaa0-dedf-7f83-85c2-435fa67bcef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483985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39679" name="019ebaa6-cab9-7518-a7bf-b49a79f4386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9264561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028997" name="019ebaaf-9227-7ea5-acc8-70acba393dd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767768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609469" name="019ebab3-3bd7-79b9-911d-48a7f037898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7333666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045562" name="019ebab6-1e32-77e3-b69f-a0735beff3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8642862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691586" name="019eba89-8350-7e2f-9ca3-4802f5ae6e5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8359599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073761" name="019eba8b-8231-7d7e-b864-f7d7e74027f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035638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79474" name="019eba92-f30f-765f-a062-7dc90e0e85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704019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659877" name="019eba98-7251-7e0e-8610-8b16ab6b2ce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586264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593554" name="019ebaa1-6886-71f1-a8cb-cab9db2b18b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4653085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354316" name="019ebab0-2582-759d-8cfb-94e8a6c8c3c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042824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592582" name="019ebab3-d16c-7e85-a4e0-fb200cdce50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730056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174536" name="019eba8a-6864-7e48-8d11-641449c3a70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287474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19317" name="019eba91-c9c2-72a2-94f5-96e2d73b4d9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095098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793452" name="019eba97-8da5-7f66-9974-0fab7cdffea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092351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440969" name="019eba90-da67-78fb-bf11-c12de59d69f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0561622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71676" name="019eba9b-0af1-738d-b747-836d428ba33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540103" name="019eba9d-32c3-7f10-b59f-e24f22081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978962" name="019eba9d-32c3-7f10-b59f-e24f220819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2985022" name="019ebaa2-cb10-70b8-8105-d43bfc07a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268573" name="019ebaa2-cb10-70b8-8105-d43bfc07ac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